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7712687" name="019eda54-22aa-7d9d-8fac-0e1247b03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052463" name="019eda54-22aa-7d9d-8fac-0e1247b03c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1388128" name="019eda57-7a1f-7136-b29b-f5801018ab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545846" name="019eda57-7a1f-7136-b29b-f5801018abf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502982" name="019eda63-f369-7683-aad1-c2c2b124c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719765" name="019eda63-f369-7683-aad1-c2c2b124c92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15345642" name="019eda55-1c91-7d8a-8ff7-61be4fdea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5057" name="019eda55-1c91-7d8a-8ff7-61be4fdea05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51529" name="019eda65-d74b-787b-9770-38e634c3c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18125" name="019eda65-d74b-787b-9770-38e634c3c6a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1809691" name="019eda77-b94c-75ba-ac34-ca4a0f65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973142" name="019eda77-b94c-75ba-ac34-ca4a0f6510d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11803218" name="019eda56-4d66-7fc3-8519-d0ef7e2d7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100598" name="019eda56-4d66-7fc3-8519-d0ef7e2d713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3400590" name="019eda58-b0a8-7097-ac01-47f001dc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724877" name="019eda58-b0a8-7097-ac01-47f001dc5e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1477898" name="019eda69-84f4-7586-94e4-bd34d5707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800663" name="019eda69-84f4-7586-94e4-bd34d57076d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4422293" name="019eda73-81c1-7747-8b51-6bef6b9fd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52597" name="019eda73-81c1-7747-8b51-6bef6b9fdc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6900228" name="019eda7a-fc44-73b5-9e75-4f17a38b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46779" name="019eda7a-fc44-73b5-9e75-4f17a38b19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4544049" name="019eda7f-41ed-7b73-a29c-d86a0a2df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204196" name="019eda7f-41ed-7b73-a29c-d86a0a2df4a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Räucherofen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4713414" name="019eda83-8acf-7aa6-9398-167a54ae7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400076" name="019eda83-8acf-7aa6-9398-167a54ae793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25520413" name="019eda8e-3be6-7036-9736-dc66d989d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260156" name="019eda8e-3be6-7036-9736-dc66d989d34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Stallfassade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54464681" name="019eda8e-fe29-727d-b6bd-d76be998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90410" name="019eda8e-fe29-727d-b6bd-d76be99875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9298821" name="019eda59-ee55-7203-988f-63eedd4b2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703789" name="019eda59-ee55-7203-988f-63eedd4b2ee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64409302" name="019eda67-c628-77db-ae28-3d78627c79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515337" name="019eda67-c628-77db-ae28-3d78627c79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83796436" name="019eda75-7651-7c29-9a48-68e1307d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177281" name="019eda75-7651-7c29-9a48-68e1307d03f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26924272" name="019eda6a-79e2-7419-a40c-17c6e9691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607364" name="019eda6a-79e2-7419-a40c-17c6e9691ef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07629098" name="019eda72-b091-7562-85cd-369665c93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618631" name="019eda72-b091-7562-85cd-369665c9312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9930064" name="019eda7b-dfd1-7481-b423-a37e891e4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81825" name="019eda7b-dfd1-7481-b423-a37e891e43f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Räucherofen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5555693" name="019eda80-dd67-7f00-bc93-b390e97b00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57439" name="019eda80-dd67-7f00-bc93-b390e97b001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5426283" name="019eda84-4bee-73d6-8eee-3ab7dcc7a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034371" name="019eda84-4bee-73d6-8eee-3ab7dcc7a8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3980663" name="019eda91-0aaa-73e8-a673-18e76ba7ef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362207" name="019eda91-0aaa-73e8-a673-18e76ba7efe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Eigi 6, 8932 Mettmenstetten </w:t>
          </w:r>
        </w:p>
        <w:p>
          <w:pPr>
            <w:spacing w:before="0" w:after="0"/>
          </w:pPr>
          <w:r>
            <w:t>DN 903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